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626B4" w14:textId="07BE585C" w:rsidR="009B7E83" w:rsidRDefault="009B7E83"/>
    <w:p w14:paraId="3F68BD47" w14:textId="4B6BE8DB" w:rsidR="003907F1" w:rsidRPr="006D472D" w:rsidRDefault="003907F1" w:rsidP="003907F1">
      <w:pPr>
        <w:ind w:right="-4"/>
        <w:jc w:val="right"/>
        <w:rPr>
          <w:b/>
          <w:sz w:val="24"/>
          <w:szCs w:val="24"/>
        </w:rPr>
      </w:pPr>
      <w:r w:rsidRPr="006D472D">
        <w:rPr>
          <w:b/>
          <w:sz w:val="24"/>
          <w:szCs w:val="24"/>
        </w:rPr>
        <w:t xml:space="preserve">ZAŁĄCZNIK NR </w:t>
      </w:r>
      <w:r w:rsidR="00245E55">
        <w:rPr>
          <w:b/>
          <w:sz w:val="24"/>
          <w:szCs w:val="24"/>
        </w:rPr>
        <w:t>5</w:t>
      </w:r>
      <w:r w:rsidR="00F64A52">
        <w:rPr>
          <w:b/>
          <w:sz w:val="24"/>
          <w:szCs w:val="24"/>
        </w:rPr>
        <w:t xml:space="preserve"> </w:t>
      </w:r>
      <w:r w:rsidRPr="006D472D">
        <w:rPr>
          <w:b/>
          <w:sz w:val="24"/>
          <w:szCs w:val="24"/>
        </w:rPr>
        <w:t xml:space="preserve">DO SWZ </w:t>
      </w:r>
    </w:p>
    <w:p w14:paraId="33AB8C82" w14:textId="656E4CA9" w:rsidR="00DA250F" w:rsidRDefault="003907F1" w:rsidP="00DA250F">
      <w:pPr>
        <w:autoSpaceDE w:val="0"/>
        <w:autoSpaceDN w:val="0"/>
        <w:adjustRightInd w:val="0"/>
        <w:jc w:val="right"/>
        <w:rPr>
          <w:b/>
          <w:bCs/>
          <w:i/>
          <w:color w:val="000000"/>
          <w:sz w:val="28"/>
          <w:szCs w:val="28"/>
        </w:rPr>
      </w:pPr>
      <w:r w:rsidRPr="006D472D">
        <w:rPr>
          <w:b/>
          <w:sz w:val="24"/>
          <w:szCs w:val="24"/>
        </w:rPr>
        <w:t xml:space="preserve">Nr postępowania: </w:t>
      </w:r>
      <w:r w:rsidR="0086605C" w:rsidRPr="00846CF7">
        <w:rPr>
          <w:b/>
          <w:bCs/>
          <w:i/>
          <w:sz w:val="24"/>
          <w:szCs w:val="24"/>
        </w:rPr>
        <w:t>DAG.260.</w:t>
      </w:r>
      <w:r w:rsidR="0039211E">
        <w:rPr>
          <w:b/>
          <w:bCs/>
          <w:i/>
          <w:sz w:val="24"/>
          <w:szCs w:val="24"/>
        </w:rPr>
        <w:t>4</w:t>
      </w:r>
      <w:r w:rsidR="0086605C" w:rsidRPr="00846CF7">
        <w:rPr>
          <w:b/>
          <w:bCs/>
          <w:i/>
          <w:sz w:val="24"/>
          <w:szCs w:val="24"/>
        </w:rPr>
        <w:t>.2026</w:t>
      </w:r>
    </w:p>
    <w:p w14:paraId="0C7463E2" w14:textId="77777777" w:rsidR="003907F1" w:rsidRPr="00C970ED" w:rsidRDefault="003907F1" w:rsidP="003907F1">
      <w:pPr>
        <w:ind w:right="-77"/>
        <w:rPr>
          <w:sz w:val="24"/>
          <w:szCs w:val="24"/>
        </w:rPr>
      </w:pPr>
    </w:p>
    <w:p w14:paraId="682896E3" w14:textId="77777777" w:rsidR="003907F1" w:rsidRPr="00C970ED" w:rsidRDefault="003907F1" w:rsidP="003907F1">
      <w:pPr>
        <w:ind w:right="-77"/>
        <w:rPr>
          <w:sz w:val="24"/>
          <w:szCs w:val="24"/>
        </w:rPr>
      </w:pPr>
    </w:p>
    <w:p w14:paraId="78316EBC" w14:textId="77777777" w:rsidR="003907F1" w:rsidRPr="00C970ED" w:rsidRDefault="003907F1" w:rsidP="003907F1">
      <w:pPr>
        <w:ind w:right="-77"/>
        <w:rPr>
          <w:sz w:val="24"/>
          <w:szCs w:val="24"/>
        </w:rPr>
      </w:pPr>
      <w:r w:rsidRPr="00C970ED">
        <w:rPr>
          <w:sz w:val="24"/>
          <w:szCs w:val="24"/>
        </w:rPr>
        <w:t xml:space="preserve">Nazwa (Firma) Wykonawcy: </w:t>
      </w:r>
      <w:r w:rsidRPr="00C970ED">
        <w:rPr>
          <w:sz w:val="24"/>
          <w:szCs w:val="24"/>
        </w:rPr>
        <w:tab/>
        <w:t>……………………………………………………………</w:t>
      </w:r>
    </w:p>
    <w:p w14:paraId="1B720E32" w14:textId="77777777" w:rsidR="003907F1" w:rsidRPr="00C970ED" w:rsidRDefault="003907F1" w:rsidP="003907F1">
      <w:pPr>
        <w:ind w:right="-77"/>
        <w:rPr>
          <w:sz w:val="24"/>
          <w:szCs w:val="24"/>
        </w:rPr>
      </w:pPr>
      <w:r w:rsidRPr="00C970ED">
        <w:rPr>
          <w:sz w:val="24"/>
          <w:szCs w:val="24"/>
        </w:rPr>
        <w:t xml:space="preserve">Adres siedziby Wykonawcy: </w:t>
      </w:r>
      <w:r w:rsidRPr="00C970ED">
        <w:rPr>
          <w:sz w:val="24"/>
          <w:szCs w:val="24"/>
        </w:rPr>
        <w:tab/>
        <w:t>……………………………………………………………</w:t>
      </w:r>
    </w:p>
    <w:p w14:paraId="01975D39" w14:textId="77777777" w:rsidR="003907F1" w:rsidRPr="00C970ED" w:rsidRDefault="003907F1" w:rsidP="003907F1">
      <w:pPr>
        <w:ind w:right="-77"/>
        <w:rPr>
          <w:sz w:val="24"/>
          <w:szCs w:val="24"/>
        </w:rPr>
      </w:pPr>
      <w:r w:rsidRPr="00C970ED">
        <w:rPr>
          <w:sz w:val="24"/>
          <w:szCs w:val="24"/>
        </w:rPr>
        <w:t xml:space="preserve">Osoba reprezentująca Wykonawcę: </w:t>
      </w:r>
      <w:r>
        <w:rPr>
          <w:sz w:val="24"/>
          <w:szCs w:val="24"/>
        </w:rPr>
        <w:t xml:space="preserve">   ..</w:t>
      </w:r>
      <w:r w:rsidRPr="00C970ED">
        <w:rPr>
          <w:sz w:val="24"/>
          <w:szCs w:val="24"/>
        </w:rPr>
        <w:t>………………………………………………………….</w:t>
      </w:r>
    </w:p>
    <w:p w14:paraId="26E00B02" w14:textId="77777777" w:rsidR="003907F1" w:rsidRPr="00C970ED" w:rsidRDefault="003907F1" w:rsidP="003907F1">
      <w:pPr>
        <w:ind w:right="-4"/>
        <w:rPr>
          <w:i/>
          <w:sz w:val="24"/>
          <w:szCs w:val="24"/>
        </w:rPr>
      </w:pPr>
    </w:p>
    <w:p w14:paraId="7C130126" w14:textId="77777777" w:rsidR="003907F1" w:rsidRPr="00C970ED" w:rsidRDefault="003907F1" w:rsidP="003907F1">
      <w:pPr>
        <w:ind w:right="-4"/>
        <w:rPr>
          <w:i/>
          <w:sz w:val="24"/>
          <w:szCs w:val="24"/>
        </w:rPr>
      </w:pPr>
    </w:p>
    <w:p w14:paraId="002007B5" w14:textId="77777777" w:rsidR="003907F1" w:rsidRPr="00C970ED" w:rsidRDefault="003907F1" w:rsidP="003907F1">
      <w:pPr>
        <w:ind w:right="-4"/>
        <w:jc w:val="center"/>
        <w:rPr>
          <w:b/>
          <w:sz w:val="24"/>
          <w:szCs w:val="24"/>
          <w:u w:val="single"/>
        </w:rPr>
      </w:pPr>
      <w:r w:rsidRPr="00C970ED">
        <w:rPr>
          <w:b/>
          <w:sz w:val="24"/>
          <w:szCs w:val="24"/>
          <w:u w:val="single"/>
        </w:rPr>
        <w:t>KLAUZULA INFORMACYJNA O PRZETWARZANIU DANYCH OSOBOWYCH NA PODSTAWIE PRZEPISÓW PRAWA</w:t>
      </w:r>
    </w:p>
    <w:p w14:paraId="67D44E0B" w14:textId="77777777" w:rsidR="003907F1" w:rsidRDefault="003907F1" w:rsidP="003907F1">
      <w:pPr>
        <w:ind w:right="-4"/>
        <w:jc w:val="center"/>
        <w:rPr>
          <w:sz w:val="24"/>
          <w:szCs w:val="24"/>
        </w:rPr>
      </w:pPr>
    </w:p>
    <w:p w14:paraId="56C2EB0A" w14:textId="5FE72EA3" w:rsidR="003907F1" w:rsidRDefault="003907F1" w:rsidP="00245E55">
      <w:pPr>
        <w:ind w:right="-4"/>
        <w:jc w:val="center"/>
        <w:rPr>
          <w:sz w:val="24"/>
          <w:szCs w:val="24"/>
        </w:rPr>
      </w:pPr>
      <w:r>
        <w:rPr>
          <w:sz w:val="24"/>
          <w:szCs w:val="24"/>
        </w:rPr>
        <w:t>n</w:t>
      </w:r>
      <w:r w:rsidRPr="00131369">
        <w:rPr>
          <w:sz w:val="24"/>
          <w:szCs w:val="24"/>
        </w:rPr>
        <w:t>a potrzeby postępowania o udzielenie zamówienia publicznego pn.</w:t>
      </w:r>
    </w:p>
    <w:p w14:paraId="1913ECED" w14:textId="599C578F" w:rsidR="0086605C" w:rsidRPr="00846CF7" w:rsidRDefault="0086605C" w:rsidP="00245E55">
      <w:pPr>
        <w:jc w:val="center"/>
        <w:rPr>
          <w:b/>
          <w:bCs/>
          <w:i/>
          <w:sz w:val="32"/>
          <w:szCs w:val="32"/>
        </w:rPr>
      </w:pPr>
      <w:bookmarkStart w:id="0" w:name="_Hlk521748898"/>
      <w:bookmarkStart w:id="1" w:name="_Hlk222845453"/>
      <w:r w:rsidRPr="00846CF7">
        <w:rPr>
          <w:b/>
          <w:bCs/>
          <w:sz w:val="32"/>
          <w:szCs w:val="32"/>
        </w:rPr>
        <w:t>„</w:t>
      </w:r>
      <w:bookmarkStart w:id="2" w:name="_Hlk225939686"/>
      <w:r w:rsidR="0039211E" w:rsidRPr="00B309A5">
        <w:rPr>
          <w:b/>
          <w:bCs/>
          <w:sz w:val="32"/>
          <w:szCs w:val="32"/>
        </w:rPr>
        <w:t xml:space="preserve">Dostawa sprzętu komputerowego </w:t>
      </w:r>
      <w:r w:rsidR="0039211E">
        <w:rPr>
          <w:b/>
          <w:bCs/>
          <w:sz w:val="32"/>
          <w:szCs w:val="32"/>
        </w:rPr>
        <w:t xml:space="preserve">dla Centrum Astronomicznego im. M. Kopernika PAN w Warszawie </w:t>
      </w:r>
      <w:r w:rsidR="0039211E" w:rsidRPr="00B309A5">
        <w:rPr>
          <w:b/>
          <w:bCs/>
          <w:sz w:val="32"/>
          <w:szCs w:val="32"/>
        </w:rPr>
        <w:t xml:space="preserve">z podziałem na </w:t>
      </w:r>
      <w:r w:rsidR="0039211E">
        <w:rPr>
          <w:b/>
          <w:bCs/>
          <w:sz w:val="32"/>
          <w:szCs w:val="32"/>
        </w:rPr>
        <w:t>2</w:t>
      </w:r>
      <w:r w:rsidR="0039211E" w:rsidRPr="00B309A5">
        <w:rPr>
          <w:b/>
          <w:bCs/>
          <w:sz w:val="32"/>
          <w:szCs w:val="32"/>
        </w:rPr>
        <w:t xml:space="preserve"> części</w:t>
      </w:r>
      <w:bookmarkEnd w:id="2"/>
      <w:r w:rsidRPr="00846CF7">
        <w:rPr>
          <w:b/>
          <w:bCs/>
          <w:i/>
          <w:sz w:val="32"/>
          <w:szCs w:val="32"/>
        </w:rPr>
        <w:t>”</w:t>
      </w:r>
      <w:bookmarkEnd w:id="0"/>
    </w:p>
    <w:p w14:paraId="3474C515" w14:textId="77777777" w:rsidR="003907F1" w:rsidRPr="00446AAA" w:rsidRDefault="003907F1" w:rsidP="003907F1">
      <w:pPr>
        <w:spacing w:before="120" w:after="120"/>
        <w:jc w:val="both"/>
        <w:rPr>
          <w:sz w:val="22"/>
          <w:szCs w:val="22"/>
        </w:rPr>
      </w:pPr>
      <w:bookmarkStart w:id="3" w:name="_Hlk151128428"/>
      <w:bookmarkStart w:id="4" w:name="_Hlk150427748"/>
      <w:bookmarkEnd w:id="1"/>
      <w:bookmarkEnd w:id="3"/>
      <w:bookmarkEnd w:id="4"/>
      <w:r w:rsidRPr="00446AAA">
        <w:rPr>
          <w:color w:val="000000"/>
          <w:sz w:val="22"/>
          <w:szCs w:val="22"/>
        </w:rPr>
        <w:t xml:space="preserve">Zgodnie z art. 13 ust. 1 i 2 ogólnego rozporządzenia PE i RE 679/ 2016 o ochronie danych osobowych z dnia 27 kwietnia 2016 r. (RODO) informuję, iż: </w:t>
      </w:r>
    </w:p>
    <w:p w14:paraId="7EB989F2" w14:textId="77777777" w:rsidR="003907F1" w:rsidRPr="00446AAA" w:rsidRDefault="003907F1" w:rsidP="003907F1">
      <w:pPr>
        <w:numPr>
          <w:ilvl w:val="3"/>
          <w:numId w:val="3"/>
        </w:numPr>
        <w:suppressAutoHyphens w:val="0"/>
        <w:spacing w:before="120" w:after="120"/>
        <w:ind w:left="426" w:hanging="426"/>
        <w:jc w:val="both"/>
        <w:rPr>
          <w:sz w:val="22"/>
          <w:szCs w:val="22"/>
        </w:rPr>
      </w:pPr>
      <w:r w:rsidRPr="00446AAA">
        <w:rPr>
          <w:color w:val="000000"/>
          <w:sz w:val="22"/>
          <w:szCs w:val="22"/>
        </w:rPr>
        <w:t xml:space="preserve">Administratorem Pani/Pana danych osobowych udostępnionych przez Wykonawcę jest Centrum Astronomiczne im. M. Kopernika PAN z siedzibą w Warszawie przy ul. </w:t>
      </w:r>
      <w:proofErr w:type="spellStart"/>
      <w:r w:rsidRPr="00446AAA">
        <w:rPr>
          <w:color w:val="000000"/>
          <w:sz w:val="22"/>
          <w:szCs w:val="22"/>
        </w:rPr>
        <w:t>Bartyckiej</w:t>
      </w:r>
      <w:proofErr w:type="spellEnd"/>
      <w:r w:rsidRPr="00446AAA">
        <w:rPr>
          <w:color w:val="000000"/>
          <w:sz w:val="22"/>
          <w:szCs w:val="22"/>
        </w:rPr>
        <w:t xml:space="preserve"> 18.</w:t>
      </w:r>
    </w:p>
    <w:p w14:paraId="2EEE0885" w14:textId="77777777" w:rsidR="003907F1" w:rsidRPr="00F64A52" w:rsidRDefault="003907F1" w:rsidP="003907F1">
      <w:pPr>
        <w:pStyle w:val="Akapitzlist"/>
        <w:numPr>
          <w:ilvl w:val="0"/>
          <w:numId w:val="3"/>
        </w:numPr>
        <w:suppressAutoHyphens w:val="0"/>
        <w:spacing w:before="120" w:after="120"/>
        <w:ind w:left="425" w:hanging="425"/>
        <w:jc w:val="both"/>
        <w:rPr>
          <w:rStyle w:val="Hipercze"/>
          <w:color w:val="000000"/>
          <w:sz w:val="22"/>
          <w:szCs w:val="22"/>
          <w:u w:val="none"/>
        </w:rPr>
      </w:pPr>
      <w:r w:rsidRPr="00446AAA">
        <w:rPr>
          <w:color w:val="000000"/>
          <w:sz w:val="22"/>
          <w:szCs w:val="22"/>
        </w:rPr>
        <w:t xml:space="preserve">Na podstawie obowiązujących przepisów, został wyznaczony Inspektor Ochrony Danych, </w:t>
      </w:r>
      <w:r w:rsidRPr="00446AAA">
        <w:rPr>
          <w:color w:val="000000"/>
          <w:sz w:val="22"/>
          <w:szCs w:val="22"/>
        </w:rPr>
        <w:br/>
        <w:t xml:space="preserve">z którym można kontaktować się: listownie na adres: ul. </w:t>
      </w:r>
      <w:proofErr w:type="spellStart"/>
      <w:r w:rsidRPr="00446AAA">
        <w:rPr>
          <w:color w:val="000000"/>
          <w:sz w:val="22"/>
          <w:szCs w:val="22"/>
        </w:rPr>
        <w:t>Bartycka</w:t>
      </w:r>
      <w:proofErr w:type="spellEnd"/>
      <w:r w:rsidRPr="00446AAA">
        <w:rPr>
          <w:color w:val="000000"/>
          <w:sz w:val="22"/>
          <w:szCs w:val="22"/>
        </w:rPr>
        <w:t xml:space="preserve"> 18, 00-716 Warszawa lub przez e-mail: </w:t>
      </w:r>
      <w:hyperlink r:id="rId7" w:history="1">
        <w:r w:rsidRPr="00446AAA">
          <w:rPr>
            <w:rStyle w:val="Hipercze"/>
            <w:sz w:val="22"/>
            <w:szCs w:val="22"/>
          </w:rPr>
          <w:t>iodo@camk.edu.pl</w:t>
        </w:r>
      </w:hyperlink>
    </w:p>
    <w:p w14:paraId="7CC996AD" w14:textId="68592F83" w:rsidR="003907F1" w:rsidRPr="00F64A52" w:rsidRDefault="003907F1" w:rsidP="00F64A52">
      <w:pPr>
        <w:pStyle w:val="Akapitzlist"/>
        <w:numPr>
          <w:ilvl w:val="0"/>
          <w:numId w:val="3"/>
        </w:numPr>
        <w:tabs>
          <w:tab w:val="clear" w:pos="0"/>
          <w:tab w:val="num" w:pos="426"/>
        </w:tabs>
        <w:suppressAutoHyphens w:val="0"/>
        <w:spacing w:before="120" w:after="120"/>
        <w:ind w:left="426" w:hanging="426"/>
        <w:contextualSpacing w:val="0"/>
        <w:jc w:val="both"/>
        <w:rPr>
          <w:sz w:val="22"/>
          <w:szCs w:val="22"/>
        </w:rPr>
      </w:pPr>
      <w:r w:rsidRPr="00F64A52">
        <w:rPr>
          <w:color w:val="000000"/>
          <w:sz w:val="22"/>
          <w:szCs w:val="22"/>
        </w:rPr>
        <w:t xml:space="preserve">Dane osobowe Pani/Pana udostępnione przez Wykonawcę przetwarzane będą </w:t>
      </w:r>
      <w:r w:rsidRPr="00F64A52">
        <w:rPr>
          <w:sz w:val="22"/>
          <w:szCs w:val="22"/>
          <w:lang w:eastAsia="pl-PL"/>
        </w:rPr>
        <w:t xml:space="preserve">w celu </w:t>
      </w:r>
      <w:r w:rsidRPr="00F64A52">
        <w:rPr>
          <w:sz w:val="22"/>
          <w:szCs w:val="22"/>
        </w:rPr>
        <w:t xml:space="preserve">związanym z postępowaniem o udzielenie zamówienia publicznego </w:t>
      </w:r>
      <w:r w:rsidR="001A5FCD" w:rsidRPr="00F64A52">
        <w:rPr>
          <w:color w:val="000000"/>
          <w:sz w:val="22"/>
          <w:szCs w:val="22"/>
        </w:rPr>
        <w:t>„</w:t>
      </w:r>
      <w:r w:rsidR="0039211E" w:rsidRPr="0039211E">
        <w:rPr>
          <w:color w:val="000000"/>
          <w:sz w:val="22"/>
          <w:szCs w:val="22"/>
        </w:rPr>
        <w:t>Dostawa sprzętu komputerowego dla Centrum Astronomicznego im. M. Kopernika PAN w Warszawie z podziałem na 2 części</w:t>
      </w:r>
      <w:r w:rsidR="001A5FCD" w:rsidRPr="00F64A52">
        <w:rPr>
          <w:color w:val="000000"/>
          <w:sz w:val="22"/>
          <w:szCs w:val="22"/>
        </w:rPr>
        <w:t>”</w:t>
      </w:r>
      <w:r w:rsidR="003E7EBA" w:rsidRPr="00F64A52">
        <w:rPr>
          <w:color w:val="000000"/>
          <w:sz w:val="22"/>
          <w:szCs w:val="22"/>
        </w:rPr>
        <w:t xml:space="preserve">. </w:t>
      </w:r>
      <w:r w:rsidRPr="00F64A52">
        <w:rPr>
          <w:color w:val="000000"/>
          <w:sz w:val="22"/>
          <w:szCs w:val="22"/>
        </w:rPr>
        <w:t>Podstawa prawna przetwarzania rozporządzenie PE i RE 679/ 2016 RODO art. 6 ust. 1 lit. c.</w:t>
      </w:r>
    </w:p>
    <w:p w14:paraId="5CA66C2C" w14:textId="10BF5FB6" w:rsidR="003907F1" w:rsidRPr="00446AAA" w:rsidRDefault="003907F1" w:rsidP="003907F1">
      <w:pPr>
        <w:numPr>
          <w:ilvl w:val="0"/>
          <w:numId w:val="3"/>
        </w:numPr>
        <w:suppressAutoHyphens w:val="0"/>
        <w:spacing w:before="120" w:after="120"/>
        <w:ind w:left="426" w:hanging="426"/>
        <w:jc w:val="both"/>
        <w:rPr>
          <w:sz w:val="22"/>
          <w:szCs w:val="22"/>
        </w:rPr>
      </w:pPr>
      <w:r w:rsidRPr="00446AAA">
        <w:rPr>
          <w:sz w:val="22"/>
          <w:szCs w:val="22"/>
          <w:lang w:eastAsia="pl-PL"/>
        </w:rPr>
        <w:t xml:space="preserve">Odbiorcami </w:t>
      </w:r>
      <w:r w:rsidRPr="00446AAA">
        <w:rPr>
          <w:color w:val="000000"/>
          <w:sz w:val="22"/>
          <w:szCs w:val="22"/>
        </w:rPr>
        <w:t xml:space="preserve">Pani/Pana </w:t>
      </w:r>
      <w:r w:rsidRPr="00446AAA">
        <w:rPr>
          <w:sz w:val="22"/>
          <w:szCs w:val="22"/>
          <w:lang w:eastAsia="pl-PL"/>
        </w:rPr>
        <w:t xml:space="preserve">danych osobowych </w:t>
      </w:r>
      <w:r w:rsidRPr="00446AAA">
        <w:rPr>
          <w:color w:val="000000"/>
          <w:sz w:val="22"/>
          <w:szCs w:val="22"/>
        </w:rPr>
        <w:t xml:space="preserve">udostępnionych przez Wykonawcę </w:t>
      </w:r>
      <w:r w:rsidRPr="00446AAA">
        <w:rPr>
          <w:sz w:val="22"/>
          <w:szCs w:val="22"/>
          <w:lang w:eastAsia="pl-PL"/>
        </w:rPr>
        <w:t xml:space="preserve">będą osoby lub podmioty, którym udostępniona zostanie dokumentacja postępowania w oparciu o art. </w:t>
      </w:r>
      <w:r w:rsidR="00DA250F">
        <w:rPr>
          <w:sz w:val="22"/>
          <w:szCs w:val="22"/>
          <w:lang w:eastAsia="pl-PL"/>
        </w:rPr>
        <w:t>1</w:t>
      </w:r>
      <w:r w:rsidRPr="00446AAA">
        <w:rPr>
          <w:sz w:val="22"/>
          <w:szCs w:val="22"/>
          <w:lang w:eastAsia="pl-PL"/>
        </w:rPr>
        <w:t xml:space="preserve">8 oraz art. </w:t>
      </w:r>
      <w:r w:rsidR="00DA250F">
        <w:rPr>
          <w:sz w:val="22"/>
          <w:szCs w:val="22"/>
          <w:lang w:eastAsia="pl-PL"/>
        </w:rPr>
        <w:t>1</w:t>
      </w:r>
      <w:r w:rsidRPr="00446AAA">
        <w:rPr>
          <w:sz w:val="22"/>
          <w:szCs w:val="22"/>
          <w:lang w:eastAsia="pl-PL"/>
        </w:rPr>
        <w:t>9</w:t>
      </w:r>
      <w:r w:rsidR="00DA250F">
        <w:rPr>
          <w:sz w:val="22"/>
          <w:szCs w:val="22"/>
          <w:lang w:eastAsia="pl-PL"/>
        </w:rPr>
        <w:t xml:space="preserve"> </w:t>
      </w:r>
      <w:r w:rsidRPr="00446AAA">
        <w:rPr>
          <w:sz w:val="22"/>
          <w:szCs w:val="22"/>
          <w:lang w:eastAsia="pl-PL"/>
        </w:rPr>
        <w:t xml:space="preserve">ustawy z dnia </w:t>
      </w:r>
      <w:r w:rsidR="00DA250F">
        <w:rPr>
          <w:sz w:val="22"/>
          <w:szCs w:val="22"/>
          <w:lang w:eastAsia="pl-PL"/>
        </w:rPr>
        <w:t>11 wrześnie 2019</w:t>
      </w:r>
      <w:r w:rsidRPr="00446AAA">
        <w:rPr>
          <w:sz w:val="22"/>
          <w:szCs w:val="22"/>
          <w:lang w:eastAsia="pl-PL"/>
        </w:rPr>
        <w:t xml:space="preserve"> r. – Prawo zamówień publicznych (Dz. U. z 20</w:t>
      </w:r>
      <w:r w:rsidR="00727223">
        <w:rPr>
          <w:sz w:val="22"/>
          <w:szCs w:val="22"/>
          <w:lang w:eastAsia="pl-PL"/>
        </w:rPr>
        <w:t>23</w:t>
      </w:r>
      <w:r w:rsidRPr="00446AAA">
        <w:rPr>
          <w:sz w:val="22"/>
          <w:szCs w:val="22"/>
          <w:lang w:eastAsia="pl-PL"/>
        </w:rPr>
        <w:t xml:space="preserve"> r. poz</w:t>
      </w:r>
      <w:r w:rsidR="00727223">
        <w:rPr>
          <w:sz w:val="22"/>
          <w:szCs w:val="22"/>
          <w:lang w:eastAsia="pl-PL"/>
        </w:rPr>
        <w:t>. 1605</w:t>
      </w:r>
      <w:r w:rsidRPr="00446AAA">
        <w:rPr>
          <w:sz w:val="22"/>
          <w:szCs w:val="22"/>
          <w:lang w:eastAsia="pl-PL"/>
        </w:rPr>
        <w:t xml:space="preserve"> ze zm.), dalej „ustawa </w:t>
      </w:r>
      <w:proofErr w:type="spellStart"/>
      <w:r w:rsidRPr="00446AAA">
        <w:rPr>
          <w:sz w:val="22"/>
          <w:szCs w:val="22"/>
          <w:lang w:eastAsia="pl-PL"/>
        </w:rPr>
        <w:t>Pzp</w:t>
      </w:r>
      <w:proofErr w:type="spellEnd"/>
      <w:r w:rsidRPr="00446AAA">
        <w:rPr>
          <w:sz w:val="22"/>
          <w:szCs w:val="22"/>
          <w:lang w:eastAsia="pl-PL"/>
        </w:rPr>
        <w:t>”.</w:t>
      </w:r>
    </w:p>
    <w:p w14:paraId="7790C19A" w14:textId="27DF78FB" w:rsidR="003907F1" w:rsidRPr="00446AAA" w:rsidRDefault="003907F1" w:rsidP="003907F1">
      <w:pPr>
        <w:numPr>
          <w:ilvl w:val="0"/>
          <w:numId w:val="3"/>
        </w:numPr>
        <w:suppressAutoHyphens w:val="0"/>
        <w:spacing w:before="120" w:after="120"/>
        <w:ind w:left="360"/>
        <w:jc w:val="both"/>
        <w:rPr>
          <w:sz w:val="22"/>
          <w:szCs w:val="22"/>
        </w:rPr>
      </w:pPr>
      <w:r w:rsidRPr="00446AAA">
        <w:rPr>
          <w:color w:val="000000"/>
          <w:sz w:val="22"/>
          <w:szCs w:val="22"/>
        </w:rPr>
        <w:t xml:space="preserve">Dane osobowe Pani/Pana udostępnione przez Wykonawcę </w:t>
      </w:r>
      <w:r w:rsidRPr="00446AAA">
        <w:rPr>
          <w:sz w:val="22"/>
          <w:szCs w:val="22"/>
          <w:lang w:eastAsia="pl-PL"/>
        </w:rPr>
        <w:t xml:space="preserve">będą przechowywane, zgodnie z art. </w:t>
      </w:r>
      <w:r w:rsidR="00DA250F">
        <w:rPr>
          <w:sz w:val="22"/>
          <w:szCs w:val="22"/>
          <w:lang w:eastAsia="pl-PL"/>
        </w:rPr>
        <w:t xml:space="preserve">78 </w:t>
      </w:r>
      <w:r w:rsidRPr="00446AAA">
        <w:rPr>
          <w:sz w:val="22"/>
          <w:szCs w:val="22"/>
          <w:lang w:eastAsia="pl-PL"/>
        </w:rPr>
        <w:t xml:space="preserve">ust. 1 ustawy </w:t>
      </w:r>
      <w:proofErr w:type="spellStart"/>
      <w:r w:rsidRPr="00446AAA">
        <w:rPr>
          <w:sz w:val="22"/>
          <w:szCs w:val="22"/>
          <w:lang w:eastAsia="pl-PL"/>
        </w:rPr>
        <w:t>Pzp</w:t>
      </w:r>
      <w:proofErr w:type="spellEnd"/>
      <w:r w:rsidRPr="00446AAA">
        <w:rPr>
          <w:sz w:val="22"/>
          <w:szCs w:val="22"/>
          <w:lang w:eastAsia="pl-PL"/>
        </w:rPr>
        <w:t>, przez okres 4 lat od dnia zakończenia postępowania o udzielenie zamówienia, a jeżeli czas trwania umowy przekracza 4 lata, okres przechowywania obejmuje cały czas trwania umowy.</w:t>
      </w:r>
    </w:p>
    <w:p w14:paraId="07602730" w14:textId="065A36B9" w:rsidR="003907F1" w:rsidRPr="00446AAA" w:rsidRDefault="003907F1" w:rsidP="003907F1">
      <w:pPr>
        <w:numPr>
          <w:ilvl w:val="0"/>
          <w:numId w:val="3"/>
        </w:numPr>
        <w:suppressAutoHyphens w:val="0"/>
        <w:spacing w:before="120" w:after="120"/>
        <w:ind w:left="360"/>
        <w:jc w:val="both"/>
        <w:rPr>
          <w:sz w:val="22"/>
          <w:szCs w:val="22"/>
        </w:rPr>
      </w:pPr>
      <w:r w:rsidRPr="00446AAA">
        <w:rPr>
          <w:sz w:val="22"/>
          <w:szCs w:val="22"/>
          <w:lang w:eastAsia="pl-PL"/>
        </w:rPr>
        <w:t xml:space="preserve">Obowiązek podania przez Wykonawcę danych osobowych bezpośrednio dotyczących </w:t>
      </w:r>
      <w:r w:rsidRPr="00446AAA">
        <w:rPr>
          <w:color w:val="000000"/>
          <w:sz w:val="22"/>
          <w:szCs w:val="22"/>
        </w:rPr>
        <w:t xml:space="preserve">Pani/Pana </w:t>
      </w:r>
      <w:r w:rsidRPr="00446AAA">
        <w:rPr>
          <w:sz w:val="22"/>
          <w:szCs w:val="22"/>
          <w:lang w:eastAsia="pl-PL"/>
        </w:rPr>
        <w:t xml:space="preserve">jest wymogiem ustawowym określonym w przepisach ustawy </w:t>
      </w:r>
      <w:proofErr w:type="spellStart"/>
      <w:r w:rsidRPr="00446AAA">
        <w:rPr>
          <w:sz w:val="22"/>
          <w:szCs w:val="22"/>
          <w:lang w:eastAsia="pl-PL"/>
        </w:rPr>
        <w:t>Pzp</w:t>
      </w:r>
      <w:proofErr w:type="spellEnd"/>
      <w:r w:rsidRPr="00446AAA">
        <w:rPr>
          <w:sz w:val="22"/>
          <w:szCs w:val="22"/>
          <w:lang w:eastAsia="pl-PL"/>
        </w:rPr>
        <w:t xml:space="preserve">, związanym z udziałem </w:t>
      </w:r>
      <w:r w:rsidR="003E7EBA">
        <w:rPr>
          <w:sz w:val="22"/>
          <w:szCs w:val="22"/>
          <w:lang w:eastAsia="pl-PL"/>
        </w:rPr>
        <w:br/>
      </w:r>
      <w:r w:rsidRPr="00446AAA">
        <w:rPr>
          <w:sz w:val="22"/>
          <w:szCs w:val="22"/>
          <w:lang w:eastAsia="pl-PL"/>
        </w:rPr>
        <w:t xml:space="preserve">w postępowaniu o udzielenie zamówienia publicznego; konsekwencje niepodania określonych danych wynikają z ustawy </w:t>
      </w:r>
      <w:proofErr w:type="spellStart"/>
      <w:r w:rsidRPr="00446AAA">
        <w:rPr>
          <w:sz w:val="22"/>
          <w:szCs w:val="22"/>
          <w:lang w:eastAsia="pl-PL"/>
        </w:rPr>
        <w:t>Pzp</w:t>
      </w:r>
      <w:proofErr w:type="spellEnd"/>
      <w:r w:rsidRPr="00446AAA">
        <w:rPr>
          <w:sz w:val="22"/>
          <w:szCs w:val="22"/>
          <w:lang w:eastAsia="pl-PL"/>
        </w:rPr>
        <w:t>.</w:t>
      </w:r>
    </w:p>
    <w:p w14:paraId="0ECC01D4" w14:textId="77777777" w:rsidR="003907F1" w:rsidRPr="00446AAA" w:rsidRDefault="003907F1" w:rsidP="003907F1">
      <w:pPr>
        <w:numPr>
          <w:ilvl w:val="0"/>
          <w:numId w:val="3"/>
        </w:numPr>
        <w:suppressAutoHyphens w:val="0"/>
        <w:spacing w:before="120" w:after="120"/>
        <w:ind w:left="360"/>
        <w:jc w:val="both"/>
        <w:rPr>
          <w:sz w:val="22"/>
          <w:szCs w:val="22"/>
        </w:rPr>
      </w:pPr>
      <w:r w:rsidRPr="00446AAA">
        <w:rPr>
          <w:color w:val="000000"/>
          <w:sz w:val="22"/>
          <w:szCs w:val="22"/>
        </w:rPr>
        <w:t>Podane przez Wykonawcę Pani/Pana dane osobowe nie będą wykorzystywane do zautomatyzowanego podejmowania decyzji, w tym do profilowania</w:t>
      </w:r>
      <w:r w:rsidRPr="00446AAA">
        <w:rPr>
          <w:sz w:val="22"/>
          <w:szCs w:val="22"/>
          <w:lang w:eastAsia="pl-PL"/>
        </w:rPr>
        <w:t xml:space="preserve"> stosowanie do art. 22 RODO.</w:t>
      </w:r>
    </w:p>
    <w:p w14:paraId="436EEDFE" w14:textId="77777777" w:rsidR="003907F1" w:rsidRPr="00446AAA" w:rsidRDefault="003907F1" w:rsidP="003907F1">
      <w:pPr>
        <w:numPr>
          <w:ilvl w:val="0"/>
          <w:numId w:val="3"/>
        </w:numPr>
        <w:suppressAutoHyphens w:val="0"/>
        <w:spacing w:before="120"/>
        <w:ind w:left="357" w:hanging="357"/>
        <w:jc w:val="both"/>
        <w:rPr>
          <w:sz w:val="22"/>
          <w:szCs w:val="22"/>
        </w:rPr>
      </w:pPr>
      <w:r w:rsidRPr="00446AAA">
        <w:rPr>
          <w:sz w:val="22"/>
          <w:szCs w:val="22"/>
          <w:lang w:eastAsia="pl-PL"/>
        </w:rPr>
        <w:t>Posiada</w:t>
      </w:r>
      <w:r w:rsidRPr="00446AAA">
        <w:rPr>
          <w:color w:val="000000"/>
          <w:sz w:val="22"/>
          <w:szCs w:val="22"/>
        </w:rPr>
        <w:t xml:space="preserve"> Pani/Pan</w:t>
      </w:r>
      <w:r w:rsidRPr="00446AAA">
        <w:rPr>
          <w:sz w:val="22"/>
          <w:szCs w:val="22"/>
          <w:lang w:eastAsia="pl-PL"/>
        </w:rPr>
        <w:t>:</w:t>
      </w:r>
    </w:p>
    <w:p w14:paraId="11AD0A29" w14:textId="77777777" w:rsidR="003907F1" w:rsidRPr="00446AAA" w:rsidRDefault="003907F1" w:rsidP="003907F1">
      <w:pPr>
        <w:numPr>
          <w:ilvl w:val="0"/>
          <w:numId w:val="1"/>
        </w:numPr>
        <w:suppressAutoHyphens w:val="0"/>
        <w:spacing w:before="120"/>
        <w:ind w:left="709" w:hanging="284"/>
        <w:jc w:val="both"/>
        <w:rPr>
          <w:sz w:val="22"/>
          <w:szCs w:val="22"/>
        </w:rPr>
      </w:pPr>
      <w:r w:rsidRPr="00446AAA">
        <w:rPr>
          <w:sz w:val="22"/>
          <w:szCs w:val="22"/>
          <w:lang w:eastAsia="pl-PL"/>
        </w:rPr>
        <w:t>na podstawie art. 15 RODO prawo dostępu do danych osobowych Pani/Pana dotyczących;</w:t>
      </w:r>
    </w:p>
    <w:p w14:paraId="6A40188A" w14:textId="77777777" w:rsidR="00DD4E89" w:rsidRDefault="003907F1" w:rsidP="003907F1">
      <w:pPr>
        <w:numPr>
          <w:ilvl w:val="0"/>
          <w:numId w:val="1"/>
        </w:numPr>
        <w:suppressAutoHyphens w:val="0"/>
        <w:ind w:left="709" w:hanging="284"/>
        <w:jc w:val="both"/>
        <w:rPr>
          <w:sz w:val="22"/>
          <w:szCs w:val="22"/>
          <w:lang w:eastAsia="pl-PL"/>
        </w:rPr>
        <w:sectPr w:rsidR="00DD4E89" w:rsidSect="00DD4E89">
          <w:headerReference w:type="first" r:id="rId8"/>
          <w:pgSz w:w="11906" w:h="16838"/>
          <w:pgMar w:top="2552" w:right="1418" w:bottom="1418" w:left="1418" w:header="426" w:footer="709" w:gutter="0"/>
          <w:cols w:space="708"/>
          <w:titlePg/>
          <w:docGrid w:linePitch="360"/>
        </w:sectPr>
      </w:pPr>
      <w:r w:rsidRPr="00446AAA">
        <w:rPr>
          <w:sz w:val="22"/>
          <w:szCs w:val="22"/>
          <w:lang w:eastAsia="pl-PL"/>
        </w:rPr>
        <w:t>na podstawie art. 16 RODO prawo do sprostowania Pani/Pana danych osobowych *;</w:t>
      </w:r>
    </w:p>
    <w:p w14:paraId="366B750D" w14:textId="77777777" w:rsidR="003907F1" w:rsidRPr="00446AAA" w:rsidRDefault="003907F1" w:rsidP="00DD4E89">
      <w:pPr>
        <w:suppressAutoHyphens w:val="0"/>
        <w:ind w:left="709"/>
        <w:jc w:val="both"/>
        <w:rPr>
          <w:sz w:val="22"/>
          <w:szCs w:val="22"/>
        </w:rPr>
      </w:pPr>
    </w:p>
    <w:p w14:paraId="5376495D" w14:textId="49F28077" w:rsidR="003907F1" w:rsidRPr="00446AAA" w:rsidRDefault="003907F1" w:rsidP="003907F1">
      <w:pPr>
        <w:numPr>
          <w:ilvl w:val="0"/>
          <w:numId w:val="1"/>
        </w:numPr>
        <w:suppressAutoHyphens w:val="0"/>
        <w:ind w:left="709" w:hanging="284"/>
        <w:jc w:val="both"/>
        <w:rPr>
          <w:sz w:val="22"/>
          <w:szCs w:val="22"/>
        </w:rPr>
      </w:pPr>
      <w:r w:rsidRPr="00446AAA">
        <w:rPr>
          <w:sz w:val="22"/>
          <w:szCs w:val="22"/>
          <w:lang w:eastAsia="pl-PL"/>
        </w:rPr>
        <w:t>na podstawie art. 18 RODO prawo żądania od administratora ograniczenia przetwarzania danych osobowych z zastrzeżeniem przypadków, o których mowa w art. 18 ust. 2 RODO **</w:t>
      </w:r>
      <w:r>
        <w:rPr>
          <w:sz w:val="22"/>
          <w:szCs w:val="22"/>
          <w:lang w:eastAsia="pl-PL"/>
        </w:rPr>
        <w:t>,</w:t>
      </w:r>
      <w:r w:rsidRPr="00446AAA">
        <w:rPr>
          <w:sz w:val="22"/>
          <w:szCs w:val="22"/>
          <w:lang w:eastAsia="pl-PL"/>
        </w:rPr>
        <w:t xml:space="preserve">  </w:t>
      </w:r>
    </w:p>
    <w:p w14:paraId="7BE96639" w14:textId="77777777" w:rsidR="003907F1" w:rsidRPr="00446AAA" w:rsidRDefault="003907F1" w:rsidP="003907F1">
      <w:pPr>
        <w:numPr>
          <w:ilvl w:val="0"/>
          <w:numId w:val="1"/>
        </w:numPr>
        <w:suppressAutoHyphens w:val="0"/>
        <w:ind w:left="709" w:hanging="284"/>
        <w:jc w:val="both"/>
        <w:rPr>
          <w:sz w:val="22"/>
          <w:szCs w:val="22"/>
        </w:rPr>
      </w:pPr>
      <w:r w:rsidRPr="00446AAA">
        <w:rPr>
          <w:sz w:val="22"/>
          <w:szCs w:val="22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4403990F" w14:textId="77777777" w:rsidR="003907F1" w:rsidRPr="00446AAA" w:rsidRDefault="003907F1" w:rsidP="003907F1">
      <w:pPr>
        <w:numPr>
          <w:ilvl w:val="0"/>
          <w:numId w:val="3"/>
        </w:numPr>
        <w:suppressAutoHyphens w:val="0"/>
        <w:spacing w:before="120"/>
        <w:ind w:left="357" w:hanging="357"/>
        <w:jc w:val="both"/>
        <w:rPr>
          <w:sz w:val="22"/>
          <w:szCs w:val="22"/>
        </w:rPr>
      </w:pPr>
      <w:r w:rsidRPr="00446AAA">
        <w:rPr>
          <w:sz w:val="22"/>
          <w:szCs w:val="22"/>
          <w:lang w:eastAsia="pl-PL"/>
        </w:rPr>
        <w:t>Nie przysługuje</w:t>
      </w:r>
      <w:r w:rsidRPr="00446AAA">
        <w:rPr>
          <w:color w:val="000000"/>
          <w:sz w:val="22"/>
          <w:szCs w:val="22"/>
        </w:rPr>
        <w:t xml:space="preserve"> Pani/Panu</w:t>
      </w:r>
      <w:r w:rsidRPr="00446AAA">
        <w:rPr>
          <w:sz w:val="22"/>
          <w:szCs w:val="22"/>
          <w:lang w:eastAsia="pl-PL"/>
        </w:rPr>
        <w:t>:</w:t>
      </w:r>
    </w:p>
    <w:p w14:paraId="5913B422" w14:textId="77777777" w:rsidR="003907F1" w:rsidRPr="00446AAA" w:rsidRDefault="003907F1" w:rsidP="003907F1">
      <w:pPr>
        <w:numPr>
          <w:ilvl w:val="0"/>
          <w:numId w:val="2"/>
        </w:numPr>
        <w:suppressAutoHyphens w:val="0"/>
        <w:spacing w:before="120"/>
        <w:ind w:left="709" w:hanging="425"/>
        <w:jc w:val="both"/>
        <w:rPr>
          <w:sz w:val="22"/>
          <w:szCs w:val="22"/>
        </w:rPr>
      </w:pPr>
      <w:r w:rsidRPr="00446AAA">
        <w:rPr>
          <w:sz w:val="22"/>
          <w:szCs w:val="22"/>
          <w:lang w:eastAsia="pl-PL"/>
        </w:rPr>
        <w:t>w związku z art. 17 ust. 3 lit. b, d lub e RODO prawo do usunięcia danych osobowych;</w:t>
      </w:r>
    </w:p>
    <w:p w14:paraId="63F25477" w14:textId="77777777" w:rsidR="003907F1" w:rsidRPr="00446AAA" w:rsidRDefault="003907F1" w:rsidP="003907F1">
      <w:pPr>
        <w:numPr>
          <w:ilvl w:val="0"/>
          <w:numId w:val="2"/>
        </w:numPr>
        <w:suppressAutoHyphens w:val="0"/>
        <w:ind w:left="709" w:hanging="425"/>
        <w:jc w:val="both"/>
        <w:rPr>
          <w:sz w:val="22"/>
          <w:szCs w:val="22"/>
        </w:rPr>
      </w:pPr>
      <w:r w:rsidRPr="00446AAA">
        <w:rPr>
          <w:sz w:val="22"/>
          <w:szCs w:val="22"/>
          <w:lang w:eastAsia="pl-PL"/>
        </w:rPr>
        <w:t>prawo do przenoszenia danych osobowych, o którym mowa w art. 20 RODO;</w:t>
      </w:r>
    </w:p>
    <w:p w14:paraId="629F4A72" w14:textId="77777777" w:rsidR="003907F1" w:rsidRPr="00446AAA" w:rsidRDefault="003907F1" w:rsidP="003907F1">
      <w:pPr>
        <w:numPr>
          <w:ilvl w:val="0"/>
          <w:numId w:val="2"/>
        </w:numPr>
        <w:suppressAutoHyphens w:val="0"/>
        <w:ind w:left="709" w:hanging="425"/>
        <w:jc w:val="both"/>
        <w:rPr>
          <w:sz w:val="22"/>
          <w:szCs w:val="22"/>
        </w:rPr>
      </w:pPr>
      <w:r w:rsidRPr="00446AAA">
        <w:rPr>
          <w:sz w:val="22"/>
          <w:szCs w:val="22"/>
          <w:lang w:eastAsia="pl-P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13F7E2DD" w14:textId="77777777" w:rsidR="003907F1" w:rsidRPr="00446AAA" w:rsidRDefault="003907F1" w:rsidP="003907F1">
      <w:pPr>
        <w:numPr>
          <w:ilvl w:val="0"/>
          <w:numId w:val="3"/>
        </w:numPr>
        <w:suppressAutoHyphens w:val="0"/>
        <w:spacing w:before="120"/>
        <w:ind w:left="357" w:hanging="357"/>
        <w:jc w:val="both"/>
        <w:rPr>
          <w:sz w:val="22"/>
          <w:szCs w:val="22"/>
        </w:rPr>
      </w:pPr>
      <w:r w:rsidRPr="00446AAA">
        <w:rPr>
          <w:sz w:val="22"/>
          <w:szCs w:val="22"/>
          <w:lang w:eastAsia="pl-PL"/>
        </w:rPr>
        <w:t>W przypadku, gdy wykonanie obowiązków, o których mowa w art. 15 ust. 1–3 RODO wymagałoby niewspółmiernie dużego wysiłku,</w:t>
      </w:r>
      <w:r w:rsidRPr="00446AAA">
        <w:rPr>
          <w:sz w:val="22"/>
          <w:szCs w:val="22"/>
        </w:rPr>
        <w:t xml:space="preserve"> Centrum Astronomiczne im. Mikołaja Kopernika PAN </w:t>
      </w:r>
      <w:r w:rsidRPr="00446AAA">
        <w:rPr>
          <w:sz w:val="22"/>
          <w:szCs w:val="22"/>
          <w:lang w:eastAsia="pl-PL"/>
        </w:rPr>
        <w:t>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27C6FDE5" w14:textId="0F0E8532" w:rsidR="003907F1" w:rsidRDefault="003907F1" w:rsidP="003907F1">
      <w:pPr>
        <w:numPr>
          <w:ilvl w:val="0"/>
          <w:numId w:val="3"/>
        </w:numPr>
        <w:suppressAutoHyphens w:val="0"/>
        <w:spacing w:before="120" w:after="120"/>
        <w:ind w:left="357" w:hanging="357"/>
        <w:jc w:val="both"/>
        <w:rPr>
          <w:sz w:val="22"/>
          <w:szCs w:val="22"/>
        </w:rPr>
      </w:pPr>
      <w:r w:rsidRPr="00446AAA">
        <w:rPr>
          <w:sz w:val="22"/>
          <w:szCs w:val="22"/>
          <w:lang w:eastAsia="pl-PL"/>
        </w:rPr>
        <w:t>Wystąpienie z żądaniem, o którym mowa w art. 18 ust. 1 rozporządzenia 2016/679, nie ogranicza przetwarzania danych osobowych do czasu zakończenia postępowania o udzielenie zamówienia publicznego lub konkursu.</w:t>
      </w:r>
    </w:p>
    <w:p w14:paraId="33E9D7B1" w14:textId="77777777" w:rsidR="003907F1" w:rsidRPr="00446AAA" w:rsidRDefault="003907F1" w:rsidP="003907F1">
      <w:pPr>
        <w:suppressAutoHyphens w:val="0"/>
        <w:spacing w:before="120" w:after="120"/>
        <w:jc w:val="both"/>
        <w:rPr>
          <w:sz w:val="22"/>
          <w:szCs w:val="22"/>
        </w:rPr>
      </w:pPr>
    </w:p>
    <w:p w14:paraId="18070A38" w14:textId="7737434C" w:rsidR="003907F1" w:rsidRPr="00446AAA" w:rsidRDefault="003907F1" w:rsidP="003907F1">
      <w:pPr>
        <w:spacing w:before="120" w:after="120"/>
        <w:jc w:val="both"/>
        <w:rPr>
          <w:sz w:val="22"/>
          <w:szCs w:val="22"/>
        </w:rPr>
      </w:pPr>
      <w:r w:rsidRPr="003907F1">
        <w:rPr>
          <w:b/>
          <w:bCs/>
          <w:i/>
          <w:iCs/>
          <w:sz w:val="22"/>
          <w:szCs w:val="22"/>
        </w:rPr>
        <w:t xml:space="preserve">* </w:t>
      </w:r>
      <w:r w:rsidRPr="00446AAA">
        <w:rPr>
          <w:b/>
          <w:bCs/>
          <w:i/>
          <w:iCs/>
          <w:sz w:val="22"/>
          <w:szCs w:val="22"/>
        </w:rPr>
        <w:t>Wyjaśnienie:</w:t>
      </w:r>
      <w:r w:rsidRPr="00446AAA">
        <w:rPr>
          <w:i/>
          <w:iCs/>
          <w:sz w:val="22"/>
          <w:szCs w:val="22"/>
        </w:rPr>
        <w:t xml:space="preserve"> </w:t>
      </w:r>
      <w:r w:rsidRPr="00446AAA">
        <w:rPr>
          <w:i/>
          <w:iCs/>
          <w:sz w:val="22"/>
          <w:szCs w:val="22"/>
          <w:lang w:eastAsia="pl-PL"/>
        </w:rPr>
        <w:t xml:space="preserve">skorzystanie z prawa do sprostowania nie może skutkować zmianą </w:t>
      </w:r>
      <w:r w:rsidRPr="00446AAA">
        <w:rPr>
          <w:i/>
          <w:iCs/>
          <w:sz w:val="22"/>
          <w:szCs w:val="22"/>
        </w:rPr>
        <w:t xml:space="preserve">wyniku postępowania o udzielenie zamówienia publicznego ani zmianą postanowień umowy w zakresie niezgodnym z ustawą </w:t>
      </w:r>
      <w:proofErr w:type="spellStart"/>
      <w:r w:rsidRPr="00446AAA">
        <w:rPr>
          <w:i/>
          <w:iCs/>
          <w:sz w:val="22"/>
          <w:szCs w:val="22"/>
        </w:rPr>
        <w:t>Pzp</w:t>
      </w:r>
      <w:proofErr w:type="spellEnd"/>
      <w:r w:rsidRPr="00446AAA">
        <w:rPr>
          <w:i/>
          <w:iCs/>
          <w:sz w:val="22"/>
          <w:szCs w:val="22"/>
        </w:rPr>
        <w:t xml:space="preserve"> oraz nie może naruszać integralności protokołu oraz jego załączników.</w:t>
      </w:r>
    </w:p>
    <w:p w14:paraId="611FB985" w14:textId="33CDD866" w:rsidR="003907F1" w:rsidRDefault="003907F1" w:rsidP="003907F1">
      <w:pPr>
        <w:spacing w:before="120" w:after="120"/>
        <w:jc w:val="both"/>
        <w:rPr>
          <w:i/>
          <w:iCs/>
          <w:sz w:val="22"/>
          <w:szCs w:val="22"/>
          <w:lang w:eastAsia="pl-PL"/>
        </w:rPr>
      </w:pPr>
      <w:r w:rsidRPr="003907F1">
        <w:rPr>
          <w:b/>
          <w:bCs/>
          <w:i/>
          <w:iCs/>
          <w:sz w:val="22"/>
          <w:szCs w:val="22"/>
        </w:rPr>
        <w:t>**</w:t>
      </w:r>
      <w:r w:rsidRPr="00446AAA">
        <w:rPr>
          <w:b/>
          <w:bCs/>
          <w:i/>
          <w:iCs/>
          <w:sz w:val="22"/>
          <w:szCs w:val="22"/>
          <w:vertAlign w:val="superscript"/>
        </w:rPr>
        <w:t xml:space="preserve"> </w:t>
      </w:r>
      <w:r w:rsidRPr="00446AAA">
        <w:rPr>
          <w:b/>
          <w:bCs/>
          <w:i/>
          <w:iCs/>
          <w:sz w:val="22"/>
          <w:szCs w:val="22"/>
        </w:rPr>
        <w:t>Wyjaśnienie:</w:t>
      </w:r>
      <w:r w:rsidRPr="00446AAA">
        <w:rPr>
          <w:i/>
          <w:iCs/>
          <w:sz w:val="22"/>
          <w:szCs w:val="22"/>
        </w:rPr>
        <w:t xml:space="preserve"> prawo do ograniczenia przetwarzania nie ma zastosowania w odniesieniu do </w:t>
      </w:r>
      <w:r w:rsidRPr="00446AAA">
        <w:rPr>
          <w:i/>
          <w:iCs/>
          <w:sz w:val="22"/>
          <w:szCs w:val="22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</w:t>
      </w:r>
      <w:r>
        <w:rPr>
          <w:i/>
          <w:iCs/>
          <w:sz w:val="22"/>
          <w:szCs w:val="22"/>
          <w:lang w:eastAsia="pl-PL"/>
        </w:rPr>
        <w:t>.</w:t>
      </w:r>
    </w:p>
    <w:p w14:paraId="2008429F" w14:textId="0B9196A9" w:rsidR="001A5FCD" w:rsidRPr="00A01684" w:rsidRDefault="001A5FCD" w:rsidP="001A5FCD">
      <w:pPr>
        <w:jc w:val="both"/>
        <w:rPr>
          <w:i/>
          <w:sz w:val="22"/>
        </w:rPr>
      </w:pPr>
      <w:r>
        <w:rPr>
          <w:sz w:val="24"/>
          <w:szCs w:val="24"/>
        </w:rPr>
        <w:t xml:space="preserve">*** </w:t>
      </w:r>
      <w:r w:rsidRPr="00A01684">
        <w:rPr>
          <w:i/>
          <w:sz w:val="22"/>
        </w:rPr>
        <w:t xml:space="preserve">Wykonawca nie jest zobowiązany do podpisania treści załącznika na etapie postępowania. Wyrażenie zgody na przetwarzanie danych osobowych następuje poprzez złożenie oferty </w:t>
      </w:r>
      <w:r w:rsidRPr="00A01684">
        <w:rPr>
          <w:i/>
          <w:sz w:val="22"/>
        </w:rPr>
        <w:br/>
        <w:t xml:space="preserve">i złożenie oświadczenia w pkt. </w:t>
      </w:r>
      <w:r w:rsidR="00245E55">
        <w:rPr>
          <w:i/>
          <w:sz w:val="22"/>
        </w:rPr>
        <w:t>4.4</w:t>
      </w:r>
      <w:r w:rsidRPr="00A01684">
        <w:rPr>
          <w:i/>
          <w:sz w:val="22"/>
        </w:rPr>
        <w:t xml:space="preserve"> formularza ofertowego. Wybrany Wykonawca będzie zobowiązany będzie do podpisania załącznika wraz z umową.</w:t>
      </w:r>
    </w:p>
    <w:p w14:paraId="7AF38F47" w14:textId="77777777" w:rsidR="001A5FCD" w:rsidRDefault="001A5FCD" w:rsidP="003907F1">
      <w:pPr>
        <w:spacing w:before="120" w:after="120"/>
        <w:jc w:val="both"/>
        <w:rPr>
          <w:i/>
          <w:iCs/>
          <w:sz w:val="22"/>
          <w:szCs w:val="22"/>
          <w:lang w:eastAsia="pl-PL"/>
        </w:rPr>
      </w:pPr>
    </w:p>
    <w:p w14:paraId="0FB93CD2" w14:textId="77777777" w:rsidR="003907F1" w:rsidRDefault="003907F1"/>
    <w:sectPr w:rsidR="003907F1" w:rsidSect="00DD4E89">
      <w:headerReference w:type="first" r:id="rId9"/>
      <w:pgSz w:w="11906" w:h="16838"/>
      <w:pgMar w:top="1418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82444" w14:textId="77777777" w:rsidR="00E90188" w:rsidRDefault="00E90188" w:rsidP="00DD4E89">
      <w:r>
        <w:separator/>
      </w:r>
    </w:p>
  </w:endnote>
  <w:endnote w:type="continuationSeparator" w:id="0">
    <w:p w14:paraId="58B165D4" w14:textId="77777777" w:rsidR="00E90188" w:rsidRDefault="00E90188" w:rsidP="00DD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D5619" w14:textId="77777777" w:rsidR="00E90188" w:rsidRDefault="00E90188" w:rsidP="00DD4E89">
      <w:r>
        <w:separator/>
      </w:r>
    </w:p>
  </w:footnote>
  <w:footnote w:type="continuationSeparator" w:id="0">
    <w:p w14:paraId="4B9F787C" w14:textId="77777777" w:rsidR="00E90188" w:rsidRDefault="00E90188" w:rsidP="00DD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B19D2" w14:textId="17A7AF99" w:rsidR="00DD4E89" w:rsidRDefault="00DD4E89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7083E53" wp14:editId="324BC368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5511165" cy="1419777"/>
              <wp:effectExtent l="0" t="0" r="0" b="9525"/>
              <wp:wrapNone/>
              <wp:docPr id="593167545" name="Grupa 5931675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511165" cy="1419777"/>
                        <a:chOff x="419100" y="-111174"/>
                        <a:chExt cx="5511310" cy="1420212"/>
                      </a:xfrm>
                    </wpg:grpSpPr>
                    <pic:pic xmlns:pic="http://schemas.openxmlformats.org/drawingml/2006/picture">
                      <pic:nvPicPr>
                        <pic:cNvPr id="153695905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419100" y="-34429"/>
                          <a:ext cx="1369274" cy="13429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3411807" name="Obraz 23411807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682245" y="-34358"/>
                          <a:ext cx="1118319" cy="12627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777966209" name="Obraz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 bwMode="auto">
                        <a:xfrm>
                          <a:off x="4752975" y="-111174"/>
                          <a:ext cx="1177435" cy="14202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437F92" id="Grupa 593167545" o:spid="_x0000_s1026" style="position:absolute;margin-left:0;margin-top:0;width:433.95pt;height:111.8pt;z-index:251659264;mso-position-horizontal-relative:margin;mso-width-relative:margin" coordorigin="4191,-1111" coordsize="55113,14202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left:4191;top:-344;width:13692;height:13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">
                <v:imagedata r:id="rId4" o:title=""/>
              </v:shape>
              <v:shape id="Obraz 23411807" o:spid="_x0000_s1028" type="#_x0000_t75" style="position:absolute;left:26822;top:-343;width:11183;height:126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">
                <v:imagedata r:id="rId5" o:title=""/>
              </v:shape>
              <v:shape id="Obraz 2" o:spid="_x0000_s1029" type="#_x0000_t75" style="position:absolute;left:47529;top:-1111;width:11775;height:142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">
                <v:imagedata r:id="rId6" o:title=""/>
              </v:shape>
              <w10:wrap anchorx="margin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E4F18" w14:textId="176D986B" w:rsidR="00DD4E89" w:rsidRDefault="00DD4E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0000000F"/>
    <w:name w:val="WW8Num20"/>
    <w:lvl w:ilvl="0">
      <w:start w:val="1"/>
      <w:numFmt w:val="bullet"/>
      <w:lvlText w:val="−"/>
      <w:lvlJc w:val="left"/>
      <w:pPr>
        <w:tabs>
          <w:tab w:val="num" w:pos="0"/>
        </w:tabs>
        <w:ind w:left="2204" w:hanging="360"/>
      </w:pPr>
      <w:rPr>
        <w:rFonts w:ascii="Arial Narrow" w:hAnsi="Arial Narrow" w:cs="Arial Narrow" w:hint="default"/>
        <w:color w:val="000000"/>
        <w:sz w:val="22"/>
        <w:szCs w:val="22"/>
        <w:lang w:eastAsia="pl-PL"/>
      </w:rPr>
    </w:lvl>
  </w:abstractNum>
  <w:abstractNum w:abstractNumId="1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−"/>
      <w:lvlJc w:val="left"/>
      <w:pPr>
        <w:tabs>
          <w:tab w:val="num" w:pos="0"/>
        </w:tabs>
        <w:ind w:left="1526" w:hanging="360"/>
      </w:pPr>
      <w:rPr>
        <w:rFonts w:ascii="Times New Roman" w:hAnsi="Times New Roman" w:cs="Times New Roman" w:hint="default"/>
        <w:color w:val="000000"/>
        <w:sz w:val="22"/>
        <w:szCs w:val="22"/>
        <w:lang w:eastAsia="pl-PL"/>
      </w:rPr>
    </w:lvl>
  </w:abstractNum>
  <w:abstractNum w:abstractNumId="2" w15:restartNumberingAfterBreak="0">
    <w:nsid w:val="00000013"/>
    <w:multiLevelType w:val="multilevel"/>
    <w:tmpl w:val="00000013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4188" w:hanging="360"/>
      </w:pPr>
      <w:rPr>
        <w:color w:val="000000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27870276">
    <w:abstractNumId w:val="0"/>
  </w:num>
  <w:num w:numId="2" w16cid:durableId="406342444">
    <w:abstractNumId w:val="1"/>
  </w:num>
  <w:num w:numId="3" w16cid:durableId="11675509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7F1"/>
    <w:rsid w:val="000D594D"/>
    <w:rsid w:val="00101AC1"/>
    <w:rsid w:val="001A5FCD"/>
    <w:rsid w:val="001E41F4"/>
    <w:rsid w:val="00245E55"/>
    <w:rsid w:val="002C0508"/>
    <w:rsid w:val="003907F1"/>
    <w:rsid w:val="0039211E"/>
    <w:rsid w:val="003E2AA8"/>
    <w:rsid w:val="003E7EBA"/>
    <w:rsid w:val="004763C4"/>
    <w:rsid w:val="00594134"/>
    <w:rsid w:val="006B5BFE"/>
    <w:rsid w:val="00727223"/>
    <w:rsid w:val="007D133D"/>
    <w:rsid w:val="00864BAD"/>
    <w:rsid w:val="0086605C"/>
    <w:rsid w:val="009505FA"/>
    <w:rsid w:val="009B7E83"/>
    <w:rsid w:val="00A32485"/>
    <w:rsid w:val="00BE6D29"/>
    <w:rsid w:val="00C0271A"/>
    <w:rsid w:val="00DA250F"/>
    <w:rsid w:val="00DD4E89"/>
    <w:rsid w:val="00E13267"/>
    <w:rsid w:val="00E90188"/>
    <w:rsid w:val="00F45585"/>
    <w:rsid w:val="00F64A52"/>
    <w:rsid w:val="00F83F5B"/>
    <w:rsid w:val="00FA120D"/>
    <w:rsid w:val="00FA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CCAF3"/>
  <w15:chartTrackingRefBased/>
  <w15:docId w15:val="{1FD328DE-643D-459B-BF90-BC5FD85ED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7F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3907F1"/>
    <w:rPr>
      <w:color w:val="0000FF"/>
      <w:u w:val="single"/>
    </w:rPr>
  </w:style>
  <w:style w:type="paragraph" w:styleId="Akapitzlist">
    <w:name w:val="List Paragraph"/>
    <w:basedOn w:val="Normalny"/>
    <w:qFormat/>
    <w:rsid w:val="003907F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D4E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4E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D4E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4E8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o@camk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688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Penkala</dc:creator>
  <cp:keywords/>
  <dc:description/>
  <cp:lastModifiedBy>Małgorzata Penkala</cp:lastModifiedBy>
  <cp:revision>7</cp:revision>
  <cp:lastPrinted>2021-04-08T12:51:00Z</cp:lastPrinted>
  <dcterms:created xsi:type="dcterms:W3CDTF">2024-12-12T14:51:00Z</dcterms:created>
  <dcterms:modified xsi:type="dcterms:W3CDTF">2026-04-14T12:59:00Z</dcterms:modified>
</cp:coreProperties>
</file>